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diverse Anwendungen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Elektrofassungen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2226622" name="e84f9670-0312-11f0-9956-cb7928c3baa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3694623" name="e84f9670-0312-11f0-9956-cb7928c3baa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4570520" name="af07c7b0-0313-11f0-af49-572b977aa3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985590" name="af07c7b0-0313-11f0-af49-572b977aa35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 Wohnung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Fenster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Fenster-/Anschlagkitt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2771154" name="6eeec560-030f-11f0-a430-2140c76aae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722192" name="6eeec560-030f-11f0-a430-2140c76aae7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5963238" name="75e52670-030f-11f0-afe5-43047eee7c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0560441" name="75e52670-030f-11f0-afe5-43047eee7c6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8792457" name="e94e5a10-0318-11f0-ac0d-fb03249c2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465636" name="e94e5a10-0318-11f0-ac0d-fb03249c281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7709175" name="ee8530d0-0318-11f0-a7a6-9d6b8bb901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7035482" name="ee8530d0-0318-11f0-a7a6-9d6b8bb901b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 Wohnung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 und Verkleidungsholz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2009204" name="dc44d690-0319-11f0-a7d5-0d458486b4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6421819" name="dc44d690-0319-11f0-a7d5-0d458486b4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5060091" name="e1767d30-0319-11f0-94f3-b953b66450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7490287" name="e1767d30-0319-11f0-94f3-b953b66450f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Formteil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397878" name="90538420-031e-11f0-a8ae-03bdc31eb0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692878" name="90538420-031e-11f0-a8ae-03bdc31eb0b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363355" name="96610bd0-031e-11f0-8929-e1873dbebd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2690150" name="96610bd0-031e-11f0-8929-e1873dbebd8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da Scola 3</w:t>
          </w:r>
        </w:p>
        <w:p>
          <w:pPr>
            <w:spacing w:before="0" w:after="0"/>
          </w:pPr>
          <w:r>
            <w:t>209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